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243CC" w14:textId="6F0E96BE" w:rsidR="005038CD" w:rsidRPr="00763AE4" w:rsidRDefault="001303A1" w:rsidP="001303A1">
      <w:pPr>
        <w:pStyle w:val="Naslov1"/>
        <w:jc w:val="center"/>
        <w:rPr>
          <w:color w:val="E36C0A" w:themeColor="accent6" w:themeShade="BF"/>
          <w:sz w:val="36"/>
          <w:szCs w:val="36"/>
        </w:rPr>
      </w:pPr>
      <w:r w:rsidRPr="00763AE4">
        <w:rPr>
          <w:color w:val="E36C0A" w:themeColor="accent6" w:themeShade="BF"/>
          <w:sz w:val="36"/>
          <w:szCs w:val="36"/>
        </w:rPr>
        <w:t>Natečaj za šole:</w:t>
      </w:r>
    </w:p>
    <w:p w14:paraId="59C5864B" w14:textId="76E35FCB" w:rsidR="005038CD" w:rsidRPr="00763AE4" w:rsidRDefault="001303A1" w:rsidP="001303A1">
      <w:pPr>
        <w:jc w:val="center"/>
        <w:rPr>
          <w:rFonts w:asciiTheme="majorHAnsi" w:eastAsiaTheme="majorEastAsia" w:hAnsiTheme="majorHAnsi" w:cstheme="majorBidi"/>
          <w:b/>
          <w:bCs/>
          <w:color w:val="E36C0A" w:themeColor="accent6" w:themeShade="BF"/>
          <w:sz w:val="36"/>
          <w:szCs w:val="36"/>
        </w:rPr>
      </w:pPr>
      <w:r w:rsidRPr="00763AE4">
        <w:rPr>
          <w:color w:val="E36C0A" w:themeColor="accent6" w:themeShade="BF"/>
          <w:sz w:val="28"/>
          <w:szCs w:val="28"/>
        </w:rPr>
        <w:t>"</w:t>
      </w:r>
      <w:r w:rsidR="005038CD" w:rsidRPr="00763AE4">
        <w:rPr>
          <w:rFonts w:asciiTheme="majorHAnsi" w:eastAsiaTheme="majorEastAsia" w:hAnsiTheme="majorHAnsi" w:cstheme="majorBidi"/>
          <w:b/>
          <w:bCs/>
          <w:color w:val="E36C0A" w:themeColor="accent6" w:themeShade="BF"/>
          <w:sz w:val="36"/>
          <w:szCs w:val="36"/>
        </w:rPr>
        <w:t>Ideja v akciji – Ustvari svoj produkt!"</w:t>
      </w:r>
    </w:p>
    <w:p w14:paraId="0DA862C0" w14:textId="7C4DF975" w:rsidR="0097549A" w:rsidRPr="0055498C" w:rsidRDefault="0097549A" w:rsidP="00916059">
      <w:pPr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6"/>
          <w:szCs w:val="36"/>
        </w:rPr>
      </w:pPr>
    </w:p>
    <w:p w14:paraId="64EF537C" w14:textId="10AEB288" w:rsidR="004E14E1" w:rsidRDefault="004E14E1" w:rsidP="00916059">
      <w:pPr>
        <w:jc w:val="both"/>
      </w:pPr>
      <w:r>
        <w:t>Namen natečaja je spodbujati ustvarjalnost, inovativno razmišljanje ter razvijanje podjetniških in praktičnih veščin med mladimi. Skozi sodelovanje v natečaju bodo učenci oz. dijaki pridobili dragocene izkušnje na področju timskega dela, reševanja problemov, vodenja projektov in osnov podjetništva.</w:t>
      </w:r>
    </w:p>
    <w:p w14:paraId="7D81929B" w14:textId="4F8D7971" w:rsidR="004E14E1" w:rsidRDefault="004E14E1" w:rsidP="00916059">
      <w:pPr>
        <w:jc w:val="both"/>
      </w:pPr>
      <w:r>
        <w:t xml:space="preserve">Vsaka ekipa bo zasnovala in razvila lastno inovativno podjetniško idejo, ki </w:t>
      </w:r>
      <w:r w:rsidR="0085151F">
        <w:t xml:space="preserve"> lahko zajema, produkt, storitev ali aplikacijo. </w:t>
      </w:r>
      <w:r>
        <w:t>Pomembno je, da odgovarja na resničen problem ali izziv, ki so ga mladi prepoznali v svojem okolju ali družbi.</w:t>
      </w:r>
      <w:r w:rsidR="00E56861">
        <w:t xml:space="preserve"> </w:t>
      </w:r>
      <w:r w:rsidR="00E56861" w:rsidRPr="00E56861">
        <w:t>Iz ene šole se lahko prijavi več ekip, vendar se morajo produkt</w:t>
      </w:r>
      <w:r w:rsidR="0085151F">
        <w:t>i, storitve, aplikacije</w:t>
      </w:r>
      <w:r w:rsidR="00E56861" w:rsidRPr="00E56861">
        <w:t xml:space="preserve"> med sabo bistveno razlikovati</w:t>
      </w:r>
      <w:r w:rsidR="00E56861">
        <w:t>.</w:t>
      </w:r>
    </w:p>
    <w:p w14:paraId="7ABB7821" w14:textId="0E96E6D5" w:rsidR="004E14E1" w:rsidRPr="008C51DD" w:rsidRDefault="004E14E1" w:rsidP="00916059">
      <w:pPr>
        <w:jc w:val="both"/>
        <w:rPr>
          <w:b/>
          <w:bCs/>
        </w:rPr>
      </w:pPr>
      <w:r>
        <w:t>Poleg samega izdelka bo ekipa pripravila tudi video predstavitev, v kateri bodo predstavili svojo idejo na način, ki bo razumljiv, prepričljiv in zanimiv. Video služi kot orodje za izražanje, pripovedovanje zgodbe produkta in veščine učinkovite komunikacije – lastnosti, ki so v podjetništvu ključnega pomena.</w:t>
      </w:r>
      <w:r w:rsidR="001F0960">
        <w:t xml:space="preserve"> </w:t>
      </w:r>
      <w:r w:rsidR="001F0960" w:rsidRPr="00487C69">
        <w:rPr>
          <w:b/>
          <w:bCs/>
        </w:rPr>
        <w:t>S</w:t>
      </w:r>
      <w:r w:rsidR="001F0960" w:rsidRPr="008C51DD">
        <w:rPr>
          <w:b/>
          <w:bCs/>
        </w:rPr>
        <w:t xml:space="preserve">am video bo v prvem krogu izbora tudi podlaga komisiji za izbor </w:t>
      </w:r>
      <w:r w:rsidR="008C51DD" w:rsidRPr="008C51DD">
        <w:rPr>
          <w:b/>
          <w:bCs/>
        </w:rPr>
        <w:t xml:space="preserve">3 finalistov. </w:t>
      </w:r>
      <w:r w:rsidR="00E56861">
        <w:rPr>
          <w:b/>
          <w:bCs/>
        </w:rPr>
        <w:t xml:space="preserve"> </w:t>
      </w:r>
    </w:p>
    <w:p w14:paraId="0545912E" w14:textId="0538D8F9" w:rsidR="008C51DD" w:rsidRDefault="004E14E1" w:rsidP="00916059">
      <w:pPr>
        <w:jc w:val="both"/>
      </w:pPr>
      <w:r>
        <w:t>Natečaj tako združuje elemente ustvarjalnosti, tehnologije, podjetnosti in javnega nastopanja ter nudi mladim prostor, kjer lahko svoje ideje preizkusijo v praksi in jih razvijejo v nekaj oprijemljivega – iz ideje v izdelek, iz izdelka v prihodnost.</w:t>
      </w:r>
    </w:p>
    <w:p w14:paraId="1EC13E74" w14:textId="1B36E7B4" w:rsidR="002D1BF4" w:rsidRPr="0071112C" w:rsidRDefault="001303A1" w:rsidP="00916059">
      <w:r w:rsidRPr="00916059">
        <w:rPr>
          <w:b/>
          <w:bCs/>
        </w:rPr>
        <w:t>Organizator:</w:t>
      </w:r>
      <w:r w:rsidRPr="0071112C">
        <w:t xml:space="preserve"> </w:t>
      </w:r>
      <w:r w:rsidR="0071112C" w:rsidRPr="0071112C">
        <w:t>Razvojno raziskovalni center RRC Ormož, javni zavod</w:t>
      </w:r>
      <w:r w:rsidRPr="0071112C">
        <w:br/>
      </w:r>
      <w:r w:rsidRPr="00916059">
        <w:rPr>
          <w:b/>
          <w:bCs/>
        </w:rPr>
        <w:t>Ciljna skupina:</w:t>
      </w:r>
      <w:r w:rsidRPr="0071112C">
        <w:t xml:space="preserve"> Učenci od </w:t>
      </w:r>
      <w:r w:rsidR="008A7DB1">
        <w:t>5</w:t>
      </w:r>
      <w:r w:rsidRPr="0071112C">
        <w:t>. razreda naprej oz. dijaki srednjih šol</w:t>
      </w:r>
      <w:r w:rsidRPr="0071112C">
        <w:br/>
      </w:r>
      <w:r w:rsidRPr="00916059">
        <w:rPr>
          <w:b/>
          <w:bCs/>
        </w:rPr>
        <w:t>Trajanje natečaja:</w:t>
      </w:r>
      <w:r w:rsidRPr="0071112C">
        <w:t xml:space="preserve"> </w:t>
      </w:r>
      <w:r w:rsidR="00AE03CA">
        <w:t>1</w:t>
      </w:r>
      <w:r w:rsidR="005923B5">
        <w:t>7</w:t>
      </w:r>
      <w:r w:rsidR="00AE03CA">
        <w:t>. aprila</w:t>
      </w:r>
      <w:r w:rsidRPr="0071112C">
        <w:t xml:space="preserve"> – </w:t>
      </w:r>
      <w:r w:rsidR="00CF7269">
        <w:t>15</w:t>
      </w:r>
      <w:r w:rsidRPr="0071112C">
        <w:t>. maj</w:t>
      </w:r>
      <w:r w:rsidR="00597203">
        <w:t>a</w:t>
      </w:r>
      <w:r w:rsidRPr="0071112C">
        <w:t xml:space="preserve"> 202</w:t>
      </w:r>
      <w:r w:rsidR="00832153">
        <w:t>6</w:t>
      </w:r>
      <w:r w:rsidRPr="0071112C">
        <w:br/>
      </w:r>
    </w:p>
    <w:p w14:paraId="7685A08F" w14:textId="77777777" w:rsidR="002D1BF4" w:rsidRPr="001625CD" w:rsidRDefault="001303A1" w:rsidP="00916059">
      <w:pPr>
        <w:pStyle w:val="Naslov2"/>
        <w:jc w:val="both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t>Naloga sodelujočih</w:t>
      </w:r>
    </w:p>
    <w:p w14:paraId="7F6D8588" w14:textId="77777777" w:rsidR="002D1BF4" w:rsidRPr="0071112C" w:rsidRDefault="001303A1" w:rsidP="00916059">
      <w:pPr>
        <w:jc w:val="both"/>
      </w:pPr>
      <w:r w:rsidRPr="0071112C">
        <w:t>Vsaka ekipa mora pripraviti:</w:t>
      </w:r>
    </w:p>
    <w:p w14:paraId="27A8AEB7" w14:textId="10569AD2" w:rsidR="002D1BF4" w:rsidRPr="0071112C" w:rsidRDefault="00832153" w:rsidP="00916059">
      <w:pPr>
        <w:pStyle w:val="Otevilenseznam"/>
        <w:jc w:val="both"/>
      </w:pPr>
      <w:r>
        <w:t>Produkt ali aplikacijo  ki ima podjetniški potencial.</w:t>
      </w:r>
    </w:p>
    <w:p w14:paraId="0D436326" w14:textId="7861E858" w:rsidR="002D1BF4" w:rsidRPr="0071112C" w:rsidRDefault="001303A1" w:rsidP="00916059">
      <w:pPr>
        <w:pStyle w:val="Otevilenseznam"/>
        <w:jc w:val="both"/>
      </w:pPr>
      <w:r w:rsidRPr="0071112C">
        <w:t>Video predstavitev (do 3 minute), ki vključuje:</w:t>
      </w:r>
    </w:p>
    <w:p w14:paraId="1A690F38" w14:textId="28E78F12" w:rsidR="0055498C" w:rsidRDefault="001303A1" w:rsidP="00E56861">
      <w:pPr>
        <w:pStyle w:val="Odstavekseznama"/>
        <w:numPr>
          <w:ilvl w:val="0"/>
          <w:numId w:val="27"/>
        </w:numPr>
        <w:jc w:val="both"/>
      </w:pPr>
      <w:r w:rsidRPr="0071112C">
        <w:t>Kaj je produkt</w:t>
      </w:r>
      <w:r w:rsidR="00C31CE3">
        <w:t xml:space="preserve">, </w:t>
      </w:r>
      <w:r w:rsidR="00832153">
        <w:t>aplikacija</w:t>
      </w:r>
      <w:r w:rsidR="00C31CE3">
        <w:t>, storitev</w:t>
      </w:r>
    </w:p>
    <w:p w14:paraId="5CABEE4F" w14:textId="77777777" w:rsidR="0055498C" w:rsidRDefault="001303A1" w:rsidP="00E56861">
      <w:pPr>
        <w:pStyle w:val="Odstavekseznama"/>
        <w:numPr>
          <w:ilvl w:val="0"/>
          <w:numId w:val="27"/>
        </w:numPr>
        <w:jc w:val="both"/>
      </w:pPr>
      <w:r w:rsidRPr="0071112C">
        <w:t>Kateri problem rešuje</w:t>
      </w:r>
    </w:p>
    <w:p w14:paraId="1373BE05" w14:textId="3B84EF29" w:rsidR="0055498C" w:rsidRDefault="001303A1" w:rsidP="00E56861">
      <w:pPr>
        <w:pStyle w:val="Odstavekseznama"/>
        <w:numPr>
          <w:ilvl w:val="0"/>
          <w:numId w:val="27"/>
        </w:numPr>
        <w:jc w:val="both"/>
      </w:pPr>
      <w:r w:rsidRPr="0071112C">
        <w:t>Kako deluje in zakaj je uporaben</w:t>
      </w:r>
      <w:r w:rsidR="00E31B5E">
        <w:t xml:space="preserve">, uporabna </w:t>
      </w:r>
    </w:p>
    <w:p w14:paraId="440C83ED" w14:textId="49CAE7AE" w:rsidR="0055498C" w:rsidRDefault="009A21A2" w:rsidP="00E56861">
      <w:pPr>
        <w:pStyle w:val="Odstavekseznama"/>
        <w:numPr>
          <w:ilvl w:val="0"/>
          <w:numId w:val="27"/>
        </w:numPr>
        <w:jc w:val="both"/>
      </w:pPr>
      <w:r>
        <w:t>Kdo so ciljne stranke</w:t>
      </w:r>
    </w:p>
    <w:p w14:paraId="5B7422CD" w14:textId="4F06C216" w:rsidR="006C0F44" w:rsidRDefault="009A21A2" w:rsidP="006C0F44">
      <w:pPr>
        <w:pStyle w:val="Odstavekseznama"/>
        <w:numPr>
          <w:ilvl w:val="0"/>
          <w:numId w:val="27"/>
        </w:numPr>
        <w:jc w:val="both"/>
      </w:pPr>
      <w:r>
        <w:t>Kakšna bi bila cena takega produkta</w:t>
      </w:r>
      <w:r w:rsidR="00E31B5E">
        <w:t>, storitve, aplikacije</w:t>
      </w:r>
    </w:p>
    <w:p w14:paraId="12D7F8D1" w14:textId="330F04C0" w:rsidR="0055498C" w:rsidRPr="0071112C" w:rsidRDefault="001303A1" w:rsidP="00916059">
      <w:pPr>
        <w:pStyle w:val="Odstavekseznama"/>
        <w:numPr>
          <w:ilvl w:val="0"/>
          <w:numId w:val="27"/>
        </w:numPr>
        <w:jc w:val="both"/>
      </w:pPr>
      <w:r w:rsidRPr="0071112C">
        <w:t>Kaj ga dela posebnega</w:t>
      </w:r>
    </w:p>
    <w:p w14:paraId="315CB7FF" w14:textId="77777777" w:rsidR="002D1BF4" w:rsidRPr="001625CD" w:rsidRDefault="001303A1" w:rsidP="00916059">
      <w:pPr>
        <w:pStyle w:val="Naslov2"/>
        <w:jc w:val="both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lastRenderedPageBreak/>
        <w:t>Potek natečaja</w:t>
      </w:r>
    </w:p>
    <w:p w14:paraId="68B0AC3F" w14:textId="779FE6BE" w:rsidR="00D83025" w:rsidRDefault="001303A1" w:rsidP="00916059">
      <w:pPr>
        <w:pStyle w:val="Otevilenseznam"/>
        <w:numPr>
          <w:ilvl w:val="0"/>
          <w:numId w:val="16"/>
        </w:numPr>
        <w:jc w:val="both"/>
      </w:pPr>
      <w:r w:rsidRPr="0071112C">
        <w:t>Prvi krog:</w:t>
      </w:r>
    </w:p>
    <w:p w14:paraId="5C8BDD9E" w14:textId="5141ABB8" w:rsidR="00AC5F60" w:rsidRDefault="001303A1" w:rsidP="00B04A36">
      <w:pPr>
        <w:pStyle w:val="Otevilenseznam"/>
        <w:numPr>
          <w:ilvl w:val="0"/>
          <w:numId w:val="23"/>
        </w:numPr>
        <w:jc w:val="both"/>
      </w:pPr>
      <w:r w:rsidRPr="0071112C">
        <w:t>Ekipe oddajo svoj izdelek in video predstavitev do roka</w:t>
      </w:r>
    </w:p>
    <w:p w14:paraId="4B99FF88" w14:textId="290164AB" w:rsidR="002D1BF4" w:rsidRDefault="001303A1" w:rsidP="00B04A36">
      <w:pPr>
        <w:pStyle w:val="Otevilenseznam"/>
        <w:numPr>
          <w:ilvl w:val="0"/>
          <w:numId w:val="23"/>
        </w:numPr>
        <w:jc w:val="both"/>
      </w:pPr>
      <w:r w:rsidRPr="0071112C">
        <w:t>3-članska komisija</w:t>
      </w:r>
      <w:r w:rsidR="0032033A">
        <w:t xml:space="preserve">, ki je sestavljena iz </w:t>
      </w:r>
      <w:r w:rsidR="00BC78D1">
        <w:t>podjetnika, predstavnika občine</w:t>
      </w:r>
      <w:r w:rsidR="0032033A">
        <w:t xml:space="preserve"> in predstavnika RRC Ormož</w:t>
      </w:r>
      <w:r w:rsidR="0086705C">
        <w:t>,</w:t>
      </w:r>
      <w:r w:rsidRPr="0071112C">
        <w:t xml:space="preserve"> pregleda vse prijave in izbere 3 najboljše ekipe</w:t>
      </w:r>
    </w:p>
    <w:p w14:paraId="334A029F" w14:textId="239AB175" w:rsidR="00E4575E" w:rsidRDefault="00B57358" w:rsidP="00B04A36">
      <w:pPr>
        <w:pStyle w:val="Otevilenseznam"/>
        <w:numPr>
          <w:ilvl w:val="0"/>
          <w:numId w:val="23"/>
        </w:numPr>
        <w:jc w:val="both"/>
      </w:pPr>
      <w:r>
        <w:t xml:space="preserve">Finalisti bodo pisno obveščeni najkasneje do </w:t>
      </w:r>
      <w:r w:rsidR="009269DE">
        <w:t>22</w:t>
      </w:r>
      <w:r>
        <w:t>.5.202</w:t>
      </w:r>
      <w:r w:rsidR="009269DE">
        <w:t>6</w:t>
      </w:r>
      <w:r w:rsidR="009B1975">
        <w:t xml:space="preserve"> (organizator si pridržuje pravico do spremembe tega datuma, o čemer bo obvestil vse udeležence) </w:t>
      </w:r>
    </w:p>
    <w:p w14:paraId="02E23B28" w14:textId="17767F87" w:rsidR="00AC5F60" w:rsidRPr="0071112C" w:rsidRDefault="00AC5F60" w:rsidP="00916059">
      <w:pPr>
        <w:pStyle w:val="Otevilenseznam"/>
        <w:numPr>
          <w:ilvl w:val="0"/>
          <w:numId w:val="0"/>
        </w:numPr>
        <w:ind w:left="360" w:hanging="360"/>
        <w:jc w:val="both"/>
      </w:pPr>
    </w:p>
    <w:p w14:paraId="7499BD95" w14:textId="4EAD26DF" w:rsidR="00AC5F60" w:rsidRDefault="001303A1" w:rsidP="00916059">
      <w:pPr>
        <w:pStyle w:val="Otevilenseznam"/>
        <w:numPr>
          <w:ilvl w:val="0"/>
          <w:numId w:val="16"/>
        </w:numPr>
        <w:jc w:val="both"/>
      </w:pPr>
      <w:r w:rsidRPr="0071112C">
        <w:t>Zaključni dogodek:</w:t>
      </w:r>
    </w:p>
    <w:p w14:paraId="2ACE180D" w14:textId="6B846F45" w:rsidR="00AC5F60" w:rsidRDefault="001303A1" w:rsidP="00B04A36">
      <w:pPr>
        <w:pStyle w:val="Otevilenseznam"/>
        <w:numPr>
          <w:ilvl w:val="0"/>
          <w:numId w:val="22"/>
        </w:numPr>
        <w:jc w:val="both"/>
      </w:pPr>
      <w:r w:rsidRPr="0071112C">
        <w:t>Izbrane ekipe še enkrat v živo</w:t>
      </w:r>
      <w:r w:rsidR="0086705C">
        <w:t xml:space="preserve"> na zaključnem dogodku</w:t>
      </w:r>
      <w:r w:rsidRPr="0071112C">
        <w:t xml:space="preserve"> predstavijo svoj produkt in idejo</w:t>
      </w:r>
      <w:r w:rsidR="00AE5410">
        <w:t>.</w:t>
      </w:r>
    </w:p>
    <w:p w14:paraId="7FEE140F" w14:textId="77777777" w:rsidR="00AE5410" w:rsidRDefault="001303A1" w:rsidP="00B04A36">
      <w:pPr>
        <w:pStyle w:val="Otevilenseznam"/>
        <w:numPr>
          <w:ilvl w:val="0"/>
          <w:numId w:val="22"/>
        </w:numPr>
        <w:jc w:val="both"/>
      </w:pPr>
      <w:r w:rsidRPr="0071112C">
        <w:t>Na dogodku komisija izbere končnega zmagovalca</w:t>
      </w:r>
      <w:r w:rsidR="00DA4B40">
        <w:t xml:space="preserve">. </w:t>
      </w:r>
    </w:p>
    <w:p w14:paraId="3316E88F" w14:textId="3DC5CFCC" w:rsidR="002D1BF4" w:rsidRPr="00AE5410" w:rsidRDefault="00DA4B40" w:rsidP="00B04A36">
      <w:pPr>
        <w:pStyle w:val="Otevilenseznam"/>
        <w:numPr>
          <w:ilvl w:val="0"/>
          <w:numId w:val="22"/>
        </w:numPr>
        <w:jc w:val="both"/>
        <w:rPr>
          <w:b/>
          <w:bCs/>
        </w:rPr>
      </w:pPr>
      <w:r w:rsidRPr="00DA4B40">
        <w:t xml:space="preserve">Finalisti bodo svoje produkte in ideje predstavili na </w:t>
      </w:r>
      <w:r w:rsidRPr="00AE5410">
        <w:rPr>
          <w:b/>
          <w:bCs/>
        </w:rPr>
        <w:t xml:space="preserve">dnevu gospodarstva, dne </w:t>
      </w:r>
      <w:r w:rsidR="00E31B5E">
        <w:rPr>
          <w:b/>
          <w:bCs/>
        </w:rPr>
        <w:t>09</w:t>
      </w:r>
      <w:r w:rsidRPr="00AE5410">
        <w:rPr>
          <w:b/>
          <w:bCs/>
        </w:rPr>
        <w:t>.</w:t>
      </w:r>
      <w:r w:rsidR="00E31B5E">
        <w:rPr>
          <w:b/>
          <w:bCs/>
        </w:rPr>
        <w:t>0</w:t>
      </w:r>
      <w:r w:rsidRPr="00AE5410">
        <w:rPr>
          <w:b/>
          <w:bCs/>
        </w:rPr>
        <w:t>6.202</w:t>
      </w:r>
      <w:r w:rsidR="00516140">
        <w:rPr>
          <w:b/>
          <w:bCs/>
        </w:rPr>
        <w:t>6</w:t>
      </w:r>
      <w:r w:rsidRPr="00AE5410">
        <w:rPr>
          <w:b/>
          <w:bCs/>
        </w:rPr>
        <w:t xml:space="preserve"> ob 17.30 uri, v Domu kulture Ormož, kjer bo tudi</w:t>
      </w:r>
      <w:r w:rsidR="00AE5410">
        <w:rPr>
          <w:b/>
          <w:bCs/>
        </w:rPr>
        <w:t xml:space="preserve"> svečana</w:t>
      </w:r>
      <w:r w:rsidRPr="00AE5410">
        <w:rPr>
          <w:b/>
          <w:bCs/>
        </w:rPr>
        <w:t xml:space="preserve"> razglasitev zmagovalne ekipe</w:t>
      </w:r>
    </w:p>
    <w:p w14:paraId="10E48F7E" w14:textId="77777777" w:rsidR="002D1BF4" w:rsidRPr="001625CD" w:rsidRDefault="001303A1" w:rsidP="00916059">
      <w:pPr>
        <w:pStyle w:val="Naslov2"/>
        <w:jc w:val="both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t>Merila za ocenjevanje</w:t>
      </w:r>
    </w:p>
    <w:p w14:paraId="22D5829E" w14:textId="77777777" w:rsidR="00F814DF" w:rsidRDefault="001303A1" w:rsidP="0018176C">
      <w:pPr>
        <w:pStyle w:val="Odstavekseznama"/>
        <w:numPr>
          <w:ilvl w:val="0"/>
          <w:numId w:val="11"/>
        </w:numPr>
        <w:ind w:left="1080"/>
        <w:jc w:val="both"/>
      </w:pPr>
      <w:r w:rsidRPr="0071112C">
        <w:t xml:space="preserve"> Inovativnost in izvirnost ideje</w:t>
      </w:r>
    </w:p>
    <w:p w14:paraId="1F0365E2" w14:textId="77777777" w:rsidR="00F814DF" w:rsidRDefault="001303A1" w:rsidP="0018176C">
      <w:pPr>
        <w:pStyle w:val="Odstavekseznama"/>
        <w:numPr>
          <w:ilvl w:val="0"/>
          <w:numId w:val="11"/>
        </w:numPr>
        <w:ind w:left="1080"/>
        <w:jc w:val="both"/>
      </w:pPr>
      <w:r w:rsidRPr="0071112C">
        <w:t xml:space="preserve"> Uporabnost izdelka in reševanje problema</w:t>
      </w:r>
    </w:p>
    <w:p w14:paraId="2D83A2DF" w14:textId="02B5AFE3" w:rsidR="00F814DF" w:rsidRDefault="001303A1" w:rsidP="0018176C">
      <w:pPr>
        <w:pStyle w:val="Odstavekseznama"/>
        <w:numPr>
          <w:ilvl w:val="0"/>
          <w:numId w:val="11"/>
        </w:numPr>
        <w:ind w:left="1080"/>
        <w:jc w:val="both"/>
      </w:pPr>
      <w:r w:rsidRPr="0071112C">
        <w:t>Kreativnost in kakovost izdelave produkta</w:t>
      </w:r>
      <w:r w:rsidR="00042BDF">
        <w:t>, storitve</w:t>
      </w:r>
    </w:p>
    <w:p w14:paraId="7D151F3F" w14:textId="67F9674A" w:rsidR="00F814DF" w:rsidRDefault="001303A1" w:rsidP="0018176C">
      <w:pPr>
        <w:pStyle w:val="Odstavekseznama"/>
        <w:numPr>
          <w:ilvl w:val="0"/>
          <w:numId w:val="11"/>
        </w:numPr>
        <w:ind w:left="1080"/>
        <w:jc w:val="both"/>
      </w:pPr>
      <w:r w:rsidRPr="0071112C">
        <w:t xml:space="preserve"> Jasnost in prepričljivost video predstavitve</w:t>
      </w:r>
    </w:p>
    <w:p w14:paraId="2F42A7FD" w14:textId="77777777" w:rsidR="00495088" w:rsidRDefault="00495088" w:rsidP="00495088">
      <w:pPr>
        <w:pStyle w:val="Odstavekseznama"/>
        <w:ind w:left="1080"/>
        <w:jc w:val="both"/>
      </w:pPr>
    </w:p>
    <w:p w14:paraId="7BDEF6CA" w14:textId="34D57C7A" w:rsidR="00E27CC1" w:rsidRDefault="001303A1" w:rsidP="0018176C">
      <w:pPr>
        <w:pStyle w:val="Odstavekseznama"/>
        <w:numPr>
          <w:ilvl w:val="0"/>
          <w:numId w:val="11"/>
        </w:numPr>
        <w:ind w:left="1080"/>
        <w:jc w:val="both"/>
      </w:pPr>
      <w:r w:rsidRPr="0071112C">
        <w:t>Nastop in predstavitev na zaključnem dogodku (za finaliste)</w:t>
      </w:r>
    </w:p>
    <w:p w14:paraId="4C05E8FC" w14:textId="77777777" w:rsidR="00AC5F60" w:rsidRDefault="00AC5F60" w:rsidP="00916059">
      <w:pPr>
        <w:pStyle w:val="Odstavekseznama"/>
        <w:jc w:val="both"/>
      </w:pPr>
    </w:p>
    <w:p w14:paraId="4AC705B2" w14:textId="07B94BCB" w:rsidR="00E27CC1" w:rsidRPr="001625CD" w:rsidRDefault="004E5C7F" w:rsidP="00916059">
      <w:pPr>
        <w:pStyle w:val="Naslov2"/>
        <w:jc w:val="both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t>Rok in načina oddaje prijave</w:t>
      </w:r>
    </w:p>
    <w:p w14:paraId="246D6C0C" w14:textId="424E08B9" w:rsidR="00E27CC1" w:rsidRPr="001C5B85" w:rsidRDefault="00E27CC1" w:rsidP="00916059">
      <w:pPr>
        <w:jc w:val="both"/>
        <w:rPr>
          <w:b/>
          <w:bCs/>
        </w:rPr>
      </w:pPr>
      <w:r w:rsidRPr="00C31CE3">
        <w:rPr>
          <w:b/>
          <w:bCs/>
        </w:rPr>
        <w:t xml:space="preserve">Rok za oddajo </w:t>
      </w:r>
      <w:r w:rsidR="004E5C7F" w:rsidRPr="00C31CE3">
        <w:rPr>
          <w:b/>
          <w:bCs/>
        </w:rPr>
        <w:t>prijave</w:t>
      </w:r>
      <w:r w:rsidR="001C5B85" w:rsidRPr="00C31CE3">
        <w:rPr>
          <w:b/>
          <w:bCs/>
        </w:rPr>
        <w:t xml:space="preserve"> do</w:t>
      </w:r>
      <w:r w:rsidRPr="00C31CE3">
        <w:rPr>
          <w:b/>
          <w:bCs/>
        </w:rPr>
        <w:t xml:space="preserve"> </w:t>
      </w:r>
      <w:r w:rsidR="00042BDF" w:rsidRPr="00C31CE3">
        <w:rPr>
          <w:b/>
          <w:bCs/>
        </w:rPr>
        <w:t>12</w:t>
      </w:r>
      <w:r w:rsidRPr="00C31CE3">
        <w:rPr>
          <w:b/>
          <w:bCs/>
        </w:rPr>
        <w:t>. maj 202</w:t>
      </w:r>
      <w:r w:rsidR="00042BDF" w:rsidRPr="00C31CE3">
        <w:rPr>
          <w:b/>
          <w:bCs/>
        </w:rPr>
        <w:t>6</w:t>
      </w:r>
    </w:p>
    <w:p w14:paraId="14D6C488" w14:textId="783F8B46" w:rsidR="00E27CC1" w:rsidRDefault="00E27CC1" w:rsidP="001C5B85">
      <w:pPr>
        <w:jc w:val="both"/>
      </w:pPr>
      <w:r>
        <w:t xml:space="preserve">Udeleženci morajo najkasneje do </w:t>
      </w:r>
      <w:r w:rsidR="00485E86">
        <w:t>09</w:t>
      </w:r>
      <w:r>
        <w:t>. maja 202</w:t>
      </w:r>
      <w:r w:rsidR="005B1D9B">
        <w:t>6</w:t>
      </w:r>
      <w:bookmarkStart w:id="0" w:name="_GoBack"/>
      <w:bookmarkEnd w:id="0"/>
      <w:r>
        <w:t xml:space="preserve"> oddati svojo prijavo skupaj z video posnetkom preko priporočene pošiljke s povratnico na naslov organizatorja natečaja </w:t>
      </w:r>
      <w:r w:rsidR="00485E86" w:rsidRPr="001C5B85">
        <w:rPr>
          <w:b/>
          <w:bCs/>
        </w:rPr>
        <w:t xml:space="preserve">Razvojno raziskovalni center RRC Ormož, javni zavod, </w:t>
      </w:r>
      <w:r w:rsidR="00E31B5E">
        <w:rPr>
          <w:b/>
          <w:bCs/>
        </w:rPr>
        <w:t>Industrijska cesta 6</w:t>
      </w:r>
      <w:r w:rsidR="00485E86" w:rsidRPr="001C5B85">
        <w:rPr>
          <w:b/>
          <w:bCs/>
        </w:rPr>
        <w:t>, 2270 Ormož</w:t>
      </w:r>
      <w:r>
        <w:t>.</w:t>
      </w:r>
      <w:r w:rsidR="001C5B85">
        <w:t xml:space="preserve"> S pripisom »Ne odpiraj Natečaj za šole: Ideja v akciji – Ustvari svoj produkt!«</w:t>
      </w:r>
    </w:p>
    <w:p w14:paraId="05AD0138" w14:textId="49166ED0" w:rsidR="00E27CC1" w:rsidRDefault="00E27CC1" w:rsidP="00916059">
      <w:pPr>
        <w:jc w:val="both"/>
      </w:pPr>
      <w:r>
        <w:t xml:space="preserve">Prijave, ki bodo prispele </w:t>
      </w:r>
      <w:r w:rsidR="00485E86">
        <w:t>s kasnejšim datumom oddaje</w:t>
      </w:r>
      <w:r>
        <w:t>, ne bodo predmet ocenjevanja. Priporočamo, da prijavo pošljete pravočasno, da se izognete morebitnim zamudam pri dostavi.</w:t>
      </w:r>
    </w:p>
    <w:p w14:paraId="7FD85935" w14:textId="77777777" w:rsidR="00E27CC1" w:rsidRDefault="00E27CC1" w:rsidP="00916059">
      <w:pPr>
        <w:pStyle w:val="Naslov3"/>
        <w:jc w:val="both"/>
      </w:pPr>
      <w:r w:rsidRPr="001625CD">
        <w:rPr>
          <w:color w:val="E36C0A" w:themeColor="accent6" w:themeShade="BF"/>
        </w:rPr>
        <w:t>Vsaka prijava mora vsebovati:</w:t>
      </w:r>
    </w:p>
    <w:p w14:paraId="04B7A883" w14:textId="77777777" w:rsidR="00485E86" w:rsidRDefault="00E27CC1" w:rsidP="00B04A36">
      <w:pPr>
        <w:pStyle w:val="Odstavekseznama"/>
        <w:numPr>
          <w:ilvl w:val="0"/>
          <w:numId w:val="24"/>
        </w:numPr>
        <w:jc w:val="both"/>
      </w:pPr>
      <w:r>
        <w:t>izpolnjen prijavni obrazec,</w:t>
      </w:r>
    </w:p>
    <w:p w14:paraId="49CDBCAE" w14:textId="4B168D98" w:rsidR="0097549A" w:rsidRPr="0071112C" w:rsidRDefault="00E27CC1" w:rsidP="00E81F07">
      <w:pPr>
        <w:pStyle w:val="Odstavekseznama"/>
        <w:numPr>
          <w:ilvl w:val="0"/>
          <w:numId w:val="24"/>
        </w:numPr>
        <w:jc w:val="both"/>
      </w:pPr>
      <w:r>
        <w:t>video predstavitev na USB-ključku.</w:t>
      </w:r>
    </w:p>
    <w:p w14:paraId="721F5FE1" w14:textId="5B9E21E2" w:rsidR="006A4906" w:rsidRPr="001625CD" w:rsidRDefault="001303A1" w:rsidP="00916059">
      <w:pPr>
        <w:pStyle w:val="Naslov2"/>
        <w:jc w:val="both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t>Nagrade</w:t>
      </w:r>
    </w:p>
    <w:p w14:paraId="6BF61557" w14:textId="69C29B55" w:rsidR="006A4906" w:rsidRDefault="003145EB" w:rsidP="00D85255">
      <w:pPr>
        <w:pStyle w:val="Naslov2"/>
        <w:jc w:val="both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  <w:r>
        <w:rPr>
          <w:noProof/>
          <w:color w:val="E36C0A" w:themeColor="accent6" w:themeShade="BF"/>
          <w:lang w:eastAsia="sl-SI"/>
        </w:rPr>
        <w:drawing>
          <wp:anchor distT="0" distB="0" distL="114300" distR="114300" simplePos="0" relativeHeight="251658240" behindDoc="1" locked="0" layoutInCell="1" allowOverlap="1" wp14:anchorId="2C0C5C6E" wp14:editId="0AD0AB97">
            <wp:simplePos x="0" y="0"/>
            <wp:positionH relativeFrom="column">
              <wp:posOffset>-752475</wp:posOffset>
            </wp:positionH>
            <wp:positionV relativeFrom="paragraph">
              <wp:posOffset>17145</wp:posOffset>
            </wp:positionV>
            <wp:extent cx="6974205" cy="6968490"/>
            <wp:effectExtent l="0" t="0" r="0" b="0"/>
            <wp:wrapNone/>
            <wp:docPr id="65119424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696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4906" w:rsidRPr="006A4906"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t>Tri najbolje ocenjene ekipe bodo za svoje izjemne ideje nagrajene s praktičnimi nagradami .</w:t>
      </w:r>
    </w:p>
    <w:p w14:paraId="54B34A1D" w14:textId="77777777" w:rsidR="004B5FBE" w:rsidRDefault="004B5FBE" w:rsidP="004B5FBE"/>
    <w:p w14:paraId="12922B07" w14:textId="314E0342" w:rsidR="004B5FBE" w:rsidRPr="004B5FBE" w:rsidRDefault="004B5FBE" w:rsidP="004B5FBE">
      <w:r>
        <w:lastRenderedPageBreak/>
        <w:t xml:space="preserve">Za dodatne informacije </w:t>
      </w:r>
      <w:r w:rsidR="00C0772A">
        <w:t xml:space="preserve">pišite ne </w:t>
      </w:r>
      <w:r w:rsidR="00C0772A" w:rsidRPr="00C0772A">
        <w:rPr>
          <w:b/>
          <w:bCs/>
        </w:rPr>
        <w:t>polona@rrc-ormoz.si</w:t>
      </w:r>
      <w:r w:rsidR="00C0772A">
        <w:t>.</w:t>
      </w:r>
    </w:p>
    <w:p w14:paraId="495C7125" w14:textId="5199F350" w:rsidR="006A4906" w:rsidRPr="006A4906" w:rsidRDefault="006A4906" w:rsidP="00916059">
      <w:pPr>
        <w:jc w:val="both"/>
      </w:pPr>
    </w:p>
    <w:p w14:paraId="3E405F63" w14:textId="0838F3F4" w:rsidR="002D1BF4" w:rsidRPr="0071112C" w:rsidRDefault="001303A1" w:rsidP="00916059">
      <w:pPr>
        <w:jc w:val="both"/>
      </w:pPr>
      <w:r w:rsidRPr="0071112C">
        <w:br/>
      </w:r>
    </w:p>
    <w:p w14:paraId="4698325B" w14:textId="77777777" w:rsidR="002D1BF4" w:rsidRPr="001625CD" w:rsidRDefault="001303A1" w:rsidP="001625CD">
      <w:pPr>
        <w:pStyle w:val="Naslov2"/>
        <w:jc w:val="center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t>Slogan natečaja</w:t>
      </w:r>
    </w:p>
    <w:p w14:paraId="57D09B48" w14:textId="332E0AA6" w:rsidR="002D1BF4" w:rsidRPr="001625CD" w:rsidRDefault="001303A1" w:rsidP="001625CD">
      <w:pPr>
        <w:pStyle w:val="Naslov1"/>
        <w:jc w:val="center"/>
        <w:rPr>
          <w:color w:val="E36C0A" w:themeColor="accent6" w:themeShade="BF"/>
        </w:rPr>
      </w:pPr>
      <w:r w:rsidRPr="001625CD">
        <w:rPr>
          <w:color w:val="E36C0A" w:themeColor="accent6" w:themeShade="BF"/>
        </w:rPr>
        <w:t>"Ustvari. Pokaži. Navduši."</w:t>
      </w:r>
    </w:p>
    <w:sectPr w:rsidR="002D1BF4" w:rsidRPr="001625CD" w:rsidSect="000346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8A48D" w14:textId="77777777" w:rsidR="00723FB2" w:rsidRDefault="00723FB2" w:rsidP="00A5153F">
      <w:pPr>
        <w:spacing w:after="0" w:line="240" w:lineRule="auto"/>
      </w:pPr>
      <w:r>
        <w:separator/>
      </w:r>
    </w:p>
  </w:endnote>
  <w:endnote w:type="continuationSeparator" w:id="0">
    <w:p w14:paraId="2AEBA9EA" w14:textId="77777777" w:rsidR="00723FB2" w:rsidRDefault="00723FB2" w:rsidP="00A51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C046C" w14:textId="77777777" w:rsidR="00A5153F" w:rsidRDefault="00A5153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8F25A" w14:textId="77777777" w:rsidR="00A5153F" w:rsidRDefault="00A5153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B7FF0" w14:textId="77777777" w:rsidR="00A5153F" w:rsidRDefault="00A515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F0887" w14:textId="77777777" w:rsidR="00723FB2" w:rsidRDefault="00723FB2" w:rsidP="00A5153F">
      <w:pPr>
        <w:spacing w:after="0" w:line="240" w:lineRule="auto"/>
      </w:pPr>
      <w:r>
        <w:separator/>
      </w:r>
    </w:p>
  </w:footnote>
  <w:footnote w:type="continuationSeparator" w:id="0">
    <w:p w14:paraId="06EC0C21" w14:textId="77777777" w:rsidR="00723FB2" w:rsidRDefault="00723FB2" w:rsidP="00A51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97981" w14:textId="77777777" w:rsidR="00A5153F" w:rsidRDefault="00A5153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DB3D7" w14:textId="00D2A907" w:rsidR="00A5153F" w:rsidRDefault="00A5153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215B87B5" wp14:editId="7594DF11">
          <wp:simplePos x="0" y="0"/>
          <wp:positionH relativeFrom="column">
            <wp:posOffset>-695325</wp:posOffset>
          </wp:positionH>
          <wp:positionV relativeFrom="paragraph">
            <wp:posOffset>-161925</wp:posOffset>
          </wp:positionV>
          <wp:extent cx="3042285" cy="475615"/>
          <wp:effectExtent l="0" t="0" r="5715" b="635"/>
          <wp:wrapTopAndBottom/>
          <wp:docPr id="470460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6F4B6" w14:textId="77777777" w:rsidR="00A5153F" w:rsidRDefault="00A5153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2444B3C6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87137F"/>
    <w:multiLevelType w:val="hybridMultilevel"/>
    <w:tmpl w:val="508C70DA"/>
    <w:lvl w:ilvl="0" w:tplc="08609444">
      <w:numFmt w:val="bullet"/>
      <w:lvlText w:val="-"/>
      <w:lvlJc w:val="left"/>
      <w:pPr>
        <w:ind w:left="1125" w:hanging="360"/>
      </w:pPr>
      <w:rPr>
        <w:rFonts w:ascii="Cambria" w:eastAsiaTheme="minorEastAsia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0FEC7C08"/>
    <w:multiLevelType w:val="hybridMultilevel"/>
    <w:tmpl w:val="177EA3EA"/>
    <w:lvl w:ilvl="0" w:tplc="0424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BB6010"/>
    <w:multiLevelType w:val="hybridMultilevel"/>
    <w:tmpl w:val="46020DAC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64E77"/>
    <w:multiLevelType w:val="hybridMultilevel"/>
    <w:tmpl w:val="DE02727C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4E264A"/>
    <w:multiLevelType w:val="hybridMultilevel"/>
    <w:tmpl w:val="C748B42E"/>
    <w:lvl w:ilvl="0" w:tplc="0424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2F72D5"/>
    <w:multiLevelType w:val="hybridMultilevel"/>
    <w:tmpl w:val="5FEAEA3E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C3EC1"/>
    <w:multiLevelType w:val="hybridMultilevel"/>
    <w:tmpl w:val="7B98FDAA"/>
    <w:lvl w:ilvl="0" w:tplc="0424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8125D1"/>
    <w:multiLevelType w:val="hybridMultilevel"/>
    <w:tmpl w:val="E56A9A20"/>
    <w:lvl w:ilvl="0" w:tplc="CC50B6CA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C8015E2"/>
    <w:multiLevelType w:val="hybridMultilevel"/>
    <w:tmpl w:val="E7BA6CB4"/>
    <w:lvl w:ilvl="0" w:tplc="0424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067002"/>
    <w:multiLevelType w:val="hybridMultilevel"/>
    <w:tmpl w:val="B9C8CE64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50F52"/>
    <w:multiLevelType w:val="hybridMultilevel"/>
    <w:tmpl w:val="6EA65786"/>
    <w:lvl w:ilvl="0" w:tplc="08609444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3C27C3"/>
    <w:multiLevelType w:val="hybridMultilevel"/>
    <w:tmpl w:val="5F303662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1D533C"/>
    <w:multiLevelType w:val="hybridMultilevel"/>
    <w:tmpl w:val="69AAF4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9B2F9F"/>
    <w:multiLevelType w:val="hybridMultilevel"/>
    <w:tmpl w:val="331063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C3C1E"/>
    <w:multiLevelType w:val="hybridMultilevel"/>
    <w:tmpl w:val="61A2EC7C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6D0C4F"/>
    <w:multiLevelType w:val="hybridMultilevel"/>
    <w:tmpl w:val="91505762"/>
    <w:lvl w:ilvl="0" w:tplc="04240009">
      <w:start w:val="1"/>
      <w:numFmt w:val="bullet"/>
      <w:lvlText w:val=""/>
      <w:lvlJc w:val="left"/>
      <w:pPr>
        <w:ind w:left="112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D4E665E"/>
    <w:multiLevelType w:val="hybridMultilevel"/>
    <w:tmpl w:val="056C6274"/>
    <w:lvl w:ilvl="0" w:tplc="08609444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2"/>
  </w:num>
  <w:num w:numId="11">
    <w:abstractNumId w:val="18"/>
  </w:num>
  <w:num w:numId="12">
    <w:abstractNumId w:val="16"/>
  </w:num>
  <w:num w:numId="13">
    <w:abstractNumId w:val="19"/>
  </w:num>
  <w:num w:numId="14">
    <w:abstractNumId w:val="25"/>
  </w:num>
  <w:num w:numId="15">
    <w:abstractNumId w:val="9"/>
  </w:num>
  <w:num w:numId="16">
    <w:abstractNumId w:val="21"/>
  </w:num>
  <w:num w:numId="17">
    <w:abstractNumId w:val="12"/>
  </w:num>
  <w:num w:numId="18">
    <w:abstractNumId w:val="20"/>
  </w:num>
  <w:num w:numId="19">
    <w:abstractNumId w:val="14"/>
  </w:num>
  <w:num w:numId="20">
    <w:abstractNumId w:val="11"/>
  </w:num>
  <w:num w:numId="21">
    <w:abstractNumId w:val="23"/>
  </w:num>
  <w:num w:numId="22">
    <w:abstractNumId w:val="15"/>
  </w:num>
  <w:num w:numId="23">
    <w:abstractNumId w:val="13"/>
  </w:num>
  <w:num w:numId="24">
    <w:abstractNumId w:val="17"/>
  </w:num>
  <w:num w:numId="25">
    <w:abstractNumId w:val="24"/>
  </w:num>
  <w:num w:numId="26">
    <w:abstractNumId w:val="7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2BDF"/>
    <w:rsid w:val="00060611"/>
    <w:rsid w:val="0006063C"/>
    <w:rsid w:val="000814A5"/>
    <w:rsid w:val="00095A7E"/>
    <w:rsid w:val="000F2BFB"/>
    <w:rsid w:val="001303A1"/>
    <w:rsid w:val="0015074B"/>
    <w:rsid w:val="001625CD"/>
    <w:rsid w:val="0018176C"/>
    <w:rsid w:val="001C5B85"/>
    <w:rsid w:val="001F0960"/>
    <w:rsid w:val="002842F8"/>
    <w:rsid w:val="0029639D"/>
    <w:rsid w:val="002A2F8E"/>
    <w:rsid w:val="002D1BF4"/>
    <w:rsid w:val="002D2E4E"/>
    <w:rsid w:val="003145EB"/>
    <w:rsid w:val="0032033A"/>
    <w:rsid w:val="00326F90"/>
    <w:rsid w:val="00341276"/>
    <w:rsid w:val="00445F28"/>
    <w:rsid w:val="00485E86"/>
    <w:rsid w:val="00487C69"/>
    <w:rsid w:val="00495088"/>
    <w:rsid w:val="004B5FBE"/>
    <w:rsid w:val="004E14E1"/>
    <w:rsid w:val="004E5C7F"/>
    <w:rsid w:val="00501045"/>
    <w:rsid w:val="005038CD"/>
    <w:rsid w:val="00516140"/>
    <w:rsid w:val="0055498C"/>
    <w:rsid w:val="005604F7"/>
    <w:rsid w:val="00571D5C"/>
    <w:rsid w:val="0058447B"/>
    <w:rsid w:val="005923B5"/>
    <w:rsid w:val="005947A7"/>
    <w:rsid w:val="00597203"/>
    <w:rsid w:val="005B1D9B"/>
    <w:rsid w:val="005B7233"/>
    <w:rsid w:val="006A4906"/>
    <w:rsid w:val="006C0F44"/>
    <w:rsid w:val="006D539C"/>
    <w:rsid w:val="006E20D5"/>
    <w:rsid w:val="006F1933"/>
    <w:rsid w:val="0071112C"/>
    <w:rsid w:val="00723FB2"/>
    <w:rsid w:val="00763AE4"/>
    <w:rsid w:val="007844C5"/>
    <w:rsid w:val="00813776"/>
    <w:rsid w:val="00832153"/>
    <w:rsid w:val="0085151F"/>
    <w:rsid w:val="00856296"/>
    <w:rsid w:val="0086705C"/>
    <w:rsid w:val="00883E71"/>
    <w:rsid w:val="008A7DB1"/>
    <w:rsid w:val="008C51DD"/>
    <w:rsid w:val="008D7597"/>
    <w:rsid w:val="00916059"/>
    <w:rsid w:val="009269DE"/>
    <w:rsid w:val="00933718"/>
    <w:rsid w:val="0097549A"/>
    <w:rsid w:val="009A21A2"/>
    <w:rsid w:val="009B1975"/>
    <w:rsid w:val="00A5153F"/>
    <w:rsid w:val="00A5759D"/>
    <w:rsid w:val="00AA1D8D"/>
    <w:rsid w:val="00AC5F60"/>
    <w:rsid w:val="00AE03CA"/>
    <w:rsid w:val="00AE5410"/>
    <w:rsid w:val="00B04A36"/>
    <w:rsid w:val="00B47730"/>
    <w:rsid w:val="00B57358"/>
    <w:rsid w:val="00BC78D1"/>
    <w:rsid w:val="00BE61B0"/>
    <w:rsid w:val="00C0772A"/>
    <w:rsid w:val="00C31CE3"/>
    <w:rsid w:val="00C90163"/>
    <w:rsid w:val="00CB0664"/>
    <w:rsid w:val="00CE61D3"/>
    <w:rsid w:val="00CF7269"/>
    <w:rsid w:val="00D83025"/>
    <w:rsid w:val="00D85255"/>
    <w:rsid w:val="00DA4B40"/>
    <w:rsid w:val="00DB45DF"/>
    <w:rsid w:val="00DC38F7"/>
    <w:rsid w:val="00E27CC1"/>
    <w:rsid w:val="00E31B5E"/>
    <w:rsid w:val="00E3763B"/>
    <w:rsid w:val="00E4575E"/>
    <w:rsid w:val="00E56861"/>
    <w:rsid w:val="00E81F07"/>
    <w:rsid w:val="00EE5959"/>
    <w:rsid w:val="00F814DF"/>
    <w:rsid w:val="00FB4370"/>
    <w:rsid w:val="00FC693F"/>
    <w:rsid w:val="00FF035F"/>
    <w:rsid w:val="00FF0512"/>
    <w:rsid w:val="00FF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062061"/>
  <w14:defaultImageDpi w14:val="300"/>
  <w15:docId w15:val="{E820FD93-3482-4700-9CA7-DD3E3ACE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93F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896b45-cf26-4b08-bc82-25813af590e3" xsi:nil="true"/>
    <lcf76f155ced4ddcb4097134ff3c332f xmlns="db81d93d-abf6-45d4-b787-672b1cc40b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B98B524E19514C8C710C19C3EEF889" ma:contentTypeVersion="19" ma:contentTypeDescription="Create a new document." ma:contentTypeScope="" ma:versionID="cbd11402fff2bfdc247bb10fc6ebdbc3">
  <xsd:schema xmlns:xsd="http://www.w3.org/2001/XMLSchema" xmlns:xs="http://www.w3.org/2001/XMLSchema" xmlns:p="http://schemas.microsoft.com/office/2006/metadata/properties" xmlns:ns2="db81d93d-abf6-45d4-b787-672b1cc40b9d" xmlns:ns3="b7896b45-cf26-4b08-bc82-25813af590e3" targetNamespace="http://schemas.microsoft.com/office/2006/metadata/properties" ma:root="true" ma:fieldsID="a4b15c36fb77065cf7473b5e4efd4b94" ns2:_="" ns3:_="">
    <xsd:import namespace="db81d93d-abf6-45d4-b787-672b1cc40b9d"/>
    <xsd:import namespace="b7896b45-cf26-4b08-bc82-25813af59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1d93d-abf6-45d4-b787-672b1cc40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710dc6c-b8bc-45ad-adfa-0b4c89c12d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96b45-cf26-4b08-bc82-25813af590e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319275a-2ad0-4d38-8363-be2f706ae0af}" ma:internalName="TaxCatchAll" ma:showField="CatchAllData" ma:web="b7896b45-cf26-4b08-bc82-25813af59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A117FF-78E0-4156-A166-130D88A74FD7}">
  <ds:schemaRefs>
    <ds:schemaRef ds:uri="http://schemas.microsoft.com/office/2006/metadata/properties"/>
    <ds:schemaRef ds:uri="http://schemas.microsoft.com/office/infopath/2007/PartnerControls"/>
    <ds:schemaRef ds:uri="b7896b45-cf26-4b08-bc82-25813af590e3"/>
    <ds:schemaRef ds:uri="db81d93d-abf6-45d4-b787-672b1cc40b9d"/>
  </ds:schemaRefs>
</ds:datastoreItem>
</file>

<file path=customXml/itemProps2.xml><?xml version="1.0" encoding="utf-8"?>
<ds:datastoreItem xmlns:ds="http://schemas.openxmlformats.org/officeDocument/2006/customXml" ds:itemID="{F3FFE640-BC2B-413C-864F-5C81686D9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1d93d-abf6-45d4-b787-672b1cc40b9d"/>
    <ds:schemaRef ds:uri="b7896b45-cf26-4b08-bc82-25813af59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C4DDD-2403-4A9A-BE83-D8AF05528C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B0822B-FB5F-4CFB-9BC4-DE96FC21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Urška Maučič</cp:lastModifiedBy>
  <cp:revision>75</cp:revision>
  <dcterms:created xsi:type="dcterms:W3CDTF">2013-12-23T23:15:00Z</dcterms:created>
  <dcterms:modified xsi:type="dcterms:W3CDTF">2026-04-17T09:49:00Z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0x010100ABB98B524E19514C8C710C19C3EEF889</vt:lpwstr>
  </property>
  <property fmtid="{D5CDD505-2E9C-101B-9397-08002B2CF9AE}" pid="3" name="MediaServiceImageTags">
    <vt:lpwstr/>
  </property>
</Properties>
</file>